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9450044" name="f8ba54a0-f056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4366344" name="f8ba54a0-f056-11f0-af8a-5574be64f67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2857782" name="fda666c0-f056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2631779" name="fda666c0-f056-11f0-af8a-5574be64f67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 unter Beleuchtung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Beleuchtung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2373323" name="1c10a80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2683332" name="1c10a800-f057-11f0-af8a-5574be64f67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5359584" name="20443f9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951759" name="20443f90-f057-11f0-af8a-5574be64f6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 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1188671" name="4f38d13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775313" name="4f38d130-f057-11f0-af8a-5574be64f67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3114311" name="565cd1f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6900972" name="565cd1f0-f057-11f0-af8a-5574be64f6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5134115" name="fb173390-f05a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153570" name="fb173390-f05a-11f0-af8a-5574be64f6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241465" name="02cc77d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811039" name="02cc77d0-f05b-11f0-af8a-5574be64f6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8729263" name="1ab4ebc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928778" name="1ab4ebc0-f05b-11f0-af8a-5574be64f67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9304178" name="1e687de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527495" name="1e687de0-f05b-11f0-af8a-5574be64f6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